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FF656A" w14:textId="42B75F57"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632450" w:rsidRPr="00E026A3">
        <w:t>3</w:t>
      </w:r>
      <w:r w:rsidR="00632450">
        <w:t xml:space="preserve"> </w:t>
      </w:r>
      <w:r>
        <w:t xml:space="preserve">– </w:t>
      </w:r>
      <w:r w:rsidR="00A14104">
        <w:t>Model Verklaring derden</w:t>
      </w:r>
      <w:bookmarkEnd w:id="0"/>
      <w:bookmarkEnd w:id="1"/>
      <w:bookmarkEnd w:id="2"/>
      <w:bookmarkEnd w:id="3"/>
      <w:bookmarkEnd w:id="4"/>
      <w:bookmarkEnd w:id="5"/>
      <w:bookmarkEnd w:id="6"/>
      <w:bookmarkEnd w:id="7"/>
      <w:bookmarkEnd w:id="8"/>
      <w:bookmarkEnd w:id="9"/>
    </w:p>
    <w:p w14:paraId="7D81476A" w14:textId="77777777" w:rsidR="002F2A5F" w:rsidRPr="00735183" w:rsidRDefault="002F2A5F" w:rsidP="002F2A5F">
      <w:pPr>
        <w:numPr>
          <w:ilvl w:val="1"/>
          <w:numId w:val="0"/>
        </w:numPr>
        <w:ind w:right="2125"/>
        <w:rPr>
          <w:rFonts w:eastAsia="MS Gothic"/>
          <w:b/>
          <w:iCs/>
          <w:sz w:val="22"/>
          <w:szCs w:val="22"/>
        </w:rPr>
      </w:pPr>
      <w:bookmarkStart w:id="10" w:name="ondertitel"/>
      <w:r w:rsidRPr="00735183">
        <w:rPr>
          <w:rFonts w:eastAsia="MS Gothic"/>
          <w:b/>
          <w:iCs/>
          <w:sz w:val="22"/>
          <w:szCs w:val="22"/>
        </w:rPr>
        <w:t>Europees Niet openbare procedure</w:t>
      </w:r>
    </w:p>
    <w:p w14:paraId="639DA504" w14:textId="6FEECBFC" w:rsidR="002F2A5F" w:rsidRPr="00735183" w:rsidRDefault="002F2A5F" w:rsidP="002F2A5F">
      <w:pPr>
        <w:numPr>
          <w:ilvl w:val="1"/>
          <w:numId w:val="0"/>
        </w:numPr>
        <w:ind w:right="2125"/>
        <w:rPr>
          <w:rFonts w:eastAsia="MS Gothic"/>
          <w:b/>
          <w:iCs/>
          <w:sz w:val="22"/>
          <w:szCs w:val="22"/>
        </w:rPr>
      </w:pPr>
      <w:r w:rsidRPr="00735183">
        <w:rPr>
          <w:rFonts w:eastAsia="MS Gothic"/>
          <w:b/>
          <w:iCs/>
          <w:sz w:val="22"/>
          <w:szCs w:val="22"/>
        </w:rPr>
        <w:t xml:space="preserve">Contract </w:t>
      </w:r>
      <w:r w:rsidRPr="00735183">
        <w:rPr>
          <w:rFonts w:eastAsia="MS Gothic" w:cs="Tahoma"/>
          <w:b/>
          <w:iCs/>
          <w:sz w:val="22"/>
          <w:szCs w:val="22"/>
        </w:rPr>
        <w:t>AI</w:t>
      </w:r>
      <w:r w:rsidR="00A736FF">
        <w:rPr>
          <w:rFonts w:eastAsia="MS Gothic" w:cs="Tahoma"/>
          <w:b/>
          <w:iCs/>
          <w:sz w:val="22"/>
          <w:szCs w:val="22"/>
        </w:rPr>
        <w:t xml:space="preserve"> </w:t>
      </w:r>
      <w:r w:rsidRPr="00735183">
        <w:rPr>
          <w:rFonts w:eastAsia="MS Gothic" w:cs="Tahoma"/>
          <w:b/>
          <w:iCs/>
          <w:sz w:val="22"/>
          <w:szCs w:val="22"/>
        </w:rPr>
        <w:t>2020-</w:t>
      </w:r>
      <w:bookmarkEnd w:id="10"/>
      <w:r w:rsidR="007A290C">
        <w:rPr>
          <w:rFonts w:eastAsia="MS Gothic" w:cs="Tahoma"/>
          <w:b/>
          <w:iCs/>
          <w:sz w:val="22"/>
          <w:szCs w:val="22"/>
        </w:rPr>
        <w:t>0</w:t>
      </w:r>
      <w:r w:rsidR="00C50E32">
        <w:rPr>
          <w:rFonts w:eastAsia="MS Gothic" w:cs="Tahoma"/>
          <w:b/>
          <w:iCs/>
          <w:sz w:val="22"/>
          <w:szCs w:val="22"/>
        </w:rPr>
        <w:t>150</w:t>
      </w:r>
      <w:r w:rsidRPr="00735183">
        <w:rPr>
          <w:rFonts w:eastAsia="MS Gothic"/>
          <w:b/>
          <w:iCs/>
          <w:sz w:val="22"/>
          <w:szCs w:val="22"/>
        </w:rPr>
        <w:t xml:space="preserve"> </w:t>
      </w:r>
      <w:bookmarkStart w:id="11" w:name="_Hlk37929497"/>
    </w:p>
    <w:bookmarkEnd w:id="11"/>
    <w:p w14:paraId="26C63354" w14:textId="72B21990" w:rsidR="002F2A5F" w:rsidRPr="00735183" w:rsidRDefault="00EE710B" w:rsidP="002F2A5F">
      <w:pPr>
        <w:numPr>
          <w:ilvl w:val="1"/>
          <w:numId w:val="0"/>
        </w:numPr>
        <w:ind w:right="1416"/>
        <w:rPr>
          <w:rFonts w:eastAsia="MS Gothic"/>
          <w:b/>
          <w:iCs/>
          <w:sz w:val="22"/>
          <w:szCs w:val="22"/>
        </w:rPr>
      </w:pPr>
      <w:r>
        <w:rPr>
          <w:rFonts w:eastAsia="MS Gothic"/>
          <w:b/>
          <w:i/>
          <w:iCs/>
          <w:sz w:val="22"/>
          <w:szCs w:val="22"/>
        </w:rPr>
        <w:t>Middenmeer Noord</w:t>
      </w:r>
    </w:p>
    <w:p w14:paraId="2CB3B0F4" w14:textId="77777777" w:rsidR="002F2A5F" w:rsidRDefault="002F2A5F" w:rsidP="00A14104"/>
    <w:p w14:paraId="5BE25392" w14:textId="27922575" w:rsidR="00A14104" w:rsidRDefault="00A14104" w:rsidP="00A14104">
      <w:r>
        <w:t xml:space="preserve">Model verklaring beschikbaarheid bekwaamheden onderaannemer. </w:t>
      </w:r>
    </w:p>
    <w:p w14:paraId="14ACED7F" w14:textId="77777777" w:rsidR="00A14104" w:rsidRDefault="00A14104" w:rsidP="00A14104"/>
    <w:p w14:paraId="491FD25D" w14:textId="77777777" w:rsidR="00A14104" w:rsidRDefault="00A14104" w:rsidP="00A14104">
      <w:r>
        <w:t xml:space="preserve">Gegevens onderaannemer: </w:t>
      </w:r>
      <w:r>
        <w:rPr>
          <w:i/>
          <w:highlight w:val="lightGray"/>
        </w:rPr>
        <w:t>&lt;statutaire naam&gt;</w:t>
      </w:r>
    </w:p>
    <w:p w14:paraId="64D62096" w14:textId="77777777" w:rsidR="00A14104" w:rsidRDefault="00A14104" w:rsidP="00A14104"/>
    <w:p w14:paraId="05ACFC6D" w14:textId="77777777" w:rsidR="00A14104" w:rsidRDefault="00A14104" w:rsidP="00A14104">
      <w:r>
        <w:t>Gevestigd te:</w:t>
      </w:r>
    </w:p>
    <w:p w14:paraId="585CA495" w14:textId="77777777" w:rsidR="00A14104" w:rsidRDefault="00A14104" w:rsidP="00A14104"/>
    <w:p w14:paraId="7522D0CD" w14:textId="77777777" w:rsidR="00A14104" w:rsidRDefault="00A14104" w:rsidP="00A14104">
      <w:r>
        <w:t>Naam:</w:t>
      </w:r>
    </w:p>
    <w:p w14:paraId="51D0D6F1" w14:textId="77777777" w:rsidR="00A14104" w:rsidRDefault="00A14104" w:rsidP="00A14104">
      <w:r>
        <w:t>Rechtsvorm:</w:t>
      </w:r>
    </w:p>
    <w:p w14:paraId="5926053A" w14:textId="77777777" w:rsidR="00A14104" w:rsidRDefault="00A14104" w:rsidP="00A14104">
      <w:r>
        <w:t>Adresgegevens:</w:t>
      </w:r>
    </w:p>
    <w:p w14:paraId="71B6180B" w14:textId="77777777" w:rsidR="00A14104" w:rsidRDefault="00A14104" w:rsidP="00A14104">
      <w:r>
        <w:t>E-mail:</w:t>
      </w:r>
    </w:p>
    <w:p w14:paraId="0789CC6D" w14:textId="77777777" w:rsidR="00A14104" w:rsidRDefault="00A14104" w:rsidP="00A14104">
      <w:r>
        <w:t>Telefoon:</w:t>
      </w:r>
    </w:p>
    <w:p w14:paraId="4C74334F" w14:textId="77777777" w:rsidR="00A14104" w:rsidRDefault="00A14104" w:rsidP="00A14104"/>
    <w:p w14:paraId="20E14301"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7CD44704" w14:textId="77777777" w:rsidR="00A14104" w:rsidRDefault="00A14104" w:rsidP="00A14104"/>
    <w:p w14:paraId="76B5537E"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25511078" w14:textId="32144DFC"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w:t>
      </w:r>
      <w:r w:rsidR="00632450">
        <w:t xml:space="preserve">aanmelder c.q. </w:t>
      </w:r>
      <w:r>
        <w:t xml:space="preserve">inschrijver uit te sluiten van verdere deelneming aan deze aanbestedingsprocedure; </w:t>
      </w:r>
    </w:p>
    <w:p w14:paraId="31F1A3A3" w14:textId="3FE3C12D"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w:t>
      </w:r>
      <w:r w:rsidR="00632450">
        <w:rPr>
          <w:i/>
          <w:highlight w:val="lightGray"/>
        </w:rPr>
        <w:t xml:space="preserve"> aanmelder/</w:t>
      </w:r>
      <w:r w:rsidR="00F065D5" w:rsidRPr="00F065D5">
        <w:rPr>
          <w:i/>
          <w:highlight w:val="lightGray"/>
        </w:rPr>
        <w:t xml:space="preserve"> inschrijver</w:t>
      </w:r>
      <w:r w:rsidR="00F065D5" w:rsidRPr="00F065D5">
        <w:rPr>
          <w:highlight w:val="lightGray"/>
        </w:rPr>
        <w:t xml:space="preserve">] </w:t>
      </w:r>
      <w:r>
        <w:t xml:space="preserve">indien </w:t>
      </w:r>
      <w:r w:rsidR="00632450">
        <w:t>d</w:t>
      </w:r>
      <w:r w:rsidR="00C50E32">
        <w:t xml:space="preserve">e </w:t>
      </w:r>
      <w:r w:rsidR="00632450">
        <w:t>werkzaamheden</w:t>
      </w:r>
      <w:r w:rsidR="00C50E32">
        <w:t>/het gecombineerd Werk</w:t>
      </w:r>
      <w:r>
        <w:t xml:space="preserve"> aan </w:t>
      </w:r>
      <w:r>
        <w:rPr>
          <w:highlight w:val="lightGray"/>
        </w:rPr>
        <w:t>[</w:t>
      </w:r>
      <w:r>
        <w:rPr>
          <w:i/>
          <w:highlight w:val="lightGray"/>
        </w:rPr>
        <w:t xml:space="preserve">naam </w:t>
      </w:r>
      <w:r w:rsidR="00632450">
        <w:rPr>
          <w:i/>
          <w:highlight w:val="lightGray"/>
        </w:rPr>
        <w:t>aanmelder/</w:t>
      </w:r>
      <w:r>
        <w:rPr>
          <w:i/>
          <w:highlight w:val="lightGray"/>
        </w:rPr>
        <w:t>inschrijver</w:t>
      </w:r>
      <w:r>
        <w:rPr>
          <w:highlight w:val="lightGray"/>
        </w:rPr>
        <w:t>]</w:t>
      </w:r>
      <w:r>
        <w:t xml:space="preserve"> </w:t>
      </w:r>
      <w:r w:rsidR="00632450">
        <w:t xml:space="preserve">zullen </w:t>
      </w:r>
      <w:r>
        <w:t xml:space="preserve">worden gegund, voor de uitvoering van </w:t>
      </w:r>
      <w:r w:rsidR="00632450">
        <w:t xml:space="preserve">onderhavige </w:t>
      </w:r>
      <w:r w:rsidR="00C50E32">
        <w:t>werken</w:t>
      </w:r>
      <w:r w:rsidR="00632450">
        <w:t>opdracht</w:t>
      </w:r>
      <w:r>
        <w:t xml:space="preserve"> zal beschikken over de kennis, ervaring en middelen die de ondergetekende ter beschikking stelt.</w:t>
      </w:r>
    </w:p>
    <w:p w14:paraId="1E1F681A" w14:textId="77777777" w:rsidR="00A14104" w:rsidRDefault="00A14104" w:rsidP="00A14104"/>
    <w:p w14:paraId="35E976A7" w14:textId="77777777" w:rsidR="00A14104" w:rsidRDefault="00A14104" w:rsidP="00A14104">
      <w:r>
        <w:t>Aldus getekend te [</w:t>
      </w:r>
      <w:r>
        <w:rPr>
          <w:i/>
          <w:highlight w:val="lightGray"/>
        </w:rPr>
        <w:t>plaats</w:t>
      </w:r>
      <w:r>
        <w:t>], [</w:t>
      </w:r>
      <w:r>
        <w:rPr>
          <w:i/>
          <w:highlight w:val="lightGray"/>
        </w:rPr>
        <w:t>datum</w:t>
      </w:r>
      <w:r>
        <w:t>]</w:t>
      </w:r>
    </w:p>
    <w:p w14:paraId="5879A9E7" w14:textId="77777777" w:rsidR="00A14104" w:rsidRDefault="00A14104" w:rsidP="00A14104"/>
    <w:p w14:paraId="4E77D676" w14:textId="77777777" w:rsidR="00A14104" w:rsidRDefault="00A14104" w:rsidP="00A14104">
      <w:r>
        <w:t>[</w:t>
      </w:r>
      <w:r>
        <w:rPr>
          <w:i/>
          <w:highlight w:val="lightGray"/>
        </w:rPr>
        <w:t>Onderaannemer</w:t>
      </w:r>
      <w:r>
        <w:t>],</w:t>
      </w:r>
    </w:p>
    <w:p w14:paraId="666B5B02" w14:textId="77777777" w:rsidR="00A14104" w:rsidRDefault="00A14104" w:rsidP="00A14104"/>
    <w:p w14:paraId="3F8F5C61" w14:textId="77777777" w:rsidR="00A14104" w:rsidRDefault="00A14104" w:rsidP="00A14104">
      <w:r>
        <w:t>[</w:t>
      </w:r>
      <w:r>
        <w:rPr>
          <w:i/>
          <w:highlight w:val="lightGray"/>
        </w:rPr>
        <w:t>naam vertegenwoordigingsbevoegd natuurlijk persoon</w:t>
      </w:r>
      <w:r>
        <w:t>]</w:t>
      </w:r>
    </w:p>
    <w:p w14:paraId="79D7CA5B" w14:textId="77777777" w:rsidR="00A14104" w:rsidRDefault="00A14104" w:rsidP="00A14104"/>
    <w:p w14:paraId="667AEC15" w14:textId="77777777" w:rsidR="00A14104" w:rsidRDefault="00A14104" w:rsidP="00A14104">
      <w:r>
        <w:t>[</w:t>
      </w:r>
      <w:r>
        <w:rPr>
          <w:i/>
          <w:highlight w:val="lightGray"/>
        </w:rPr>
        <w:t>functie</w:t>
      </w:r>
      <w:r>
        <w:t>]</w:t>
      </w:r>
    </w:p>
    <w:p w14:paraId="14BFD88B" w14:textId="77777777" w:rsidR="00A14104" w:rsidRDefault="00A14104" w:rsidP="00A14104"/>
    <w:p w14:paraId="0706D3AC" w14:textId="53349DAC" w:rsidR="000B46D8" w:rsidRDefault="00A14104">
      <w:r>
        <w:t>[</w:t>
      </w:r>
      <w:r>
        <w:rPr>
          <w:i/>
          <w:highlight w:val="lightGray"/>
        </w:rPr>
        <w:t>handtekening</w:t>
      </w:r>
      <w:r>
        <w:t>]</w:t>
      </w:r>
    </w:p>
    <w:sectPr w:rsidR="000B46D8" w:rsidSect="00BA0F9E">
      <w:footerReference w:type="default" r:id="rId7"/>
      <w:pgSz w:w="11906" w:h="16838"/>
      <w:pgMar w:top="1135"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0EF307" w14:textId="77777777" w:rsidR="00A71749" w:rsidRDefault="00A71749" w:rsidP="00525589">
      <w:pPr>
        <w:spacing w:line="240" w:lineRule="auto"/>
      </w:pPr>
      <w:r>
        <w:separator/>
      </w:r>
    </w:p>
  </w:endnote>
  <w:endnote w:type="continuationSeparator" w:id="0">
    <w:p w14:paraId="44B502AE" w14:textId="77777777" w:rsidR="00A71749" w:rsidRDefault="00A71749" w:rsidP="00525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967017"/>
      <w:docPartObj>
        <w:docPartGallery w:val="Page Numbers (Bottom of Page)"/>
        <w:docPartUnique/>
      </w:docPartObj>
    </w:sdtPr>
    <w:sdtEndPr/>
    <w:sdtContent>
      <w:sdt>
        <w:sdtPr>
          <w:id w:val="-1769616900"/>
          <w:docPartObj>
            <w:docPartGallery w:val="Page Numbers (Top of Page)"/>
            <w:docPartUnique/>
          </w:docPartObj>
        </w:sdtPr>
        <w:sdtEndPr/>
        <w:sdtContent>
          <w:p w14:paraId="4C5F0550" w14:textId="77777777" w:rsidR="00554DD2" w:rsidRPr="00A03602" w:rsidRDefault="00554DD2" w:rsidP="00554DD2">
            <w:pPr>
              <w:numPr>
                <w:ilvl w:val="1"/>
                <w:numId w:val="0"/>
              </w:numPr>
              <w:ind w:right="1416"/>
              <w:rPr>
                <w:rFonts w:eastAsia="MS Gothic"/>
                <w:bCs/>
                <w:iCs/>
                <w:sz w:val="22"/>
                <w:szCs w:val="22"/>
              </w:rPr>
            </w:pPr>
            <w:r w:rsidRPr="00A03602">
              <w:rPr>
                <w:rFonts w:eastAsia="MS Gothic"/>
                <w:bCs/>
                <w:i/>
                <w:iCs/>
                <w:sz w:val="22"/>
                <w:szCs w:val="22"/>
              </w:rPr>
              <w:t>Middenmeer Noord</w:t>
            </w:r>
          </w:p>
          <w:p w14:paraId="745BA7D3" w14:textId="77777777" w:rsidR="00554DD2" w:rsidRDefault="00554DD2" w:rsidP="00554DD2">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3</w:t>
            </w:r>
            <w:r>
              <w:rPr>
                <w:b/>
                <w:bCs/>
                <w:sz w:val="24"/>
                <w:szCs w:val="24"/>
              </w:rPr>
              <w:fldChar w:fldCharType="end"/>
            </w:r>
          </w:p>
        </w:sdtContent>
      </w:sdt>
    </w:sdtContent>
  </w:sdt>
  <w:p w14:paraId="7B423AB7" w14:textId="77777777" w:rsidR="00554DD2" w:rsidRDefault="00554DD2" w:rsidP="00554DD2">
    <w:pPr>
      <w:pStyle w:val="Voettekst"/>
    </w:pPr>
  </w:p>
  <w:p w14:paraId="3C7E57EA" w14:textId="77777777" w:rsidR="00554DD2" w:rsidRDefault="00554DD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48D57" w14:textId="77777777" w:rsidR="00A71749" w:rsidRDefault="00A71749" w:rsidP="00525589">
      <w:pPr>
        <w:spacing w:line="240" w:lineRule="auto"/>
      </w:pPr>
      <w:r>
        <w:separator/>
      </w:r>
    </w:p>
  </w:footnote>
  <w:footnote w:type="continuationSeparator" w:id="0">
    <w:p w14:paraId="6D681621" w14:textId="77777777" w:rsidR="00A71749" w:rsidRDefault="00A71749" w:rsidP="0052558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4104"/>
    <w:rsid w:val="0004165B"/>
    <w:rsid w:val="000B46D8"/>
    <w:rsid w:val="00177A29"/>
    <w:rsid w:val="002B5524"/>
    <w:rsid w:val="002F2A5F"/>
    <w:rsid w:val="003B3222"/>
    <w:rsid w:val="003E755F"/>
    <w:rsid w:val="00424DED"/>
    <w:rsid w:val="00476BF2"/>
    <w:rsid w:val="00482A4F"/>
    <w:rsid w:val="0050046B"/>
    <w:rsid w:val="00525589"/>
    <w:rsid w:val="00527398"/>
    <w:rsid w:val="00554DD2"/>
    <w:rsid w:val="00632123"/>
    <w:rsid w:val="00632450"/>
    <w:rsid w:val="007A290C"/>
    <w:rsid w:val="008104C5"/>
    <w:rsid w:val="008402D9"/>
    <w:rsid w:val="00842947"/>
    <w:rsid w:val="00903E84"/>
    <w:rsid w:val="009175F9"/>
    <w:rsid w:val="009363DF"/>
    <w:rsid w:val="009609E2"/>
    <w:rsid w:val="009761CF"/>
    <w:rsid w:val="009B0D92"/>
    <w:rsid w:val="009D2B8B"/>
    <w:rsid w:val="00A03098"/>
    <w:rsid w:val="00A14104"/>
    <w:rsid w:val="00A3732E"/>
    <w:rsid w:val="00A53085"/>
    <w:rsid w:val="00A71749"/>
    <w:rsid w:val="00A736FF"/>
    <w:rsid w:val="00AA2476"/>
    <w:rsid w:val="00AE2B6A"/>
    <w:rsid w:val="00B82447"/>
    <w:rsid w:val="00BA0F9E"/>
    <w:rsid w:val="00BD0C39"/>
    <w:rsid w:val="00BD3F1F"/>
    <w:rsid w:val="00C50E32"/>
    <w:rsid w:val="00E026A3"/>
    <w:rsid w:val="00E05C0C"/>
    <w:rsid w:val="00EA432E"/>
    <w:rsid w:val="00EB1492"/>
    <w:rsid w:val="00EE710B"/>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100ED7"/>
  <w15:docId w15:val="{575D56CD-BC48-4A39-83B2-DCF05E25B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character" w:styleId="Verwijzingopmerking">
    <w:name w:val="annotation reference"/>
    <w:basedOn w:val="Standaardalinea-lettertype"/>
    <w:semiHidden/>
    <w:unhideWhenUsed/>
    <w:rsid w:val="00AE2B6A"/>
    <w:rPr>
      <w:sz w:val="16"/>
      <w:szCs w:val="16"/>
    </w:rPr>
  </w:style>
  <w:style w:type="paragraph" w:styleId="Tekstopmerking">
    <w:name w:val="annotation text"/>
    <w:basedOn w:val="Standaard"/>
    <w:link w:val="TekstopmerkingChar"/>
    <w:semiHidden/>
    <w:unhideWhenUsed/>
    <w:rsid w:val="00AE2B6A"/>
    <w:pPr>
      <w:spacing w:line="240" w:lineRule="auto"/>
    </w:pPr>
    <w:rPr>
      <w:sz w:val="20"/>
      <w:szCs w:val="20"/>
    </w:rPr>
  </w:style>
  <w:style w:type="character" w:customStyle="1" w:styleId="TekstopmerkingChar">
    <w:name w:val="Tekst opmerking Char"/>
    <w:basedOn w:val="Standaardalinea-lettertype"/>
    <w:link w:val="Tekstopmerking"/>
    <w:semiHidden/>
    <w:rsid w:val="00AE2B6A"/>
    <w:rPr>
      <w:rFonts w:eastAsia="Calibri"/>
      <w:sz w:val="20"/>
      <w:szCs w:val="20"/>
      <w:lang w:eastAsia="en-US"/>
    </w:rPr>
  </w:style>
  <w:style w:type="paragraph" w:styleId="Onderwerpvanopmerking">
    <w:name w:val="annotation subject"/>
    <w:basedOn w:val="Tekstopmerking"/>
    <w:next w:val="Tekstopmerking"/>
    <w:link w:val="OnderwerpvanopmerkingChar"/>
    <w:semiHidden/>
    <w:unhideWhenUsed/>
    <w:rsid w:val="00AE2B6A"/>
    <w:rPr>
      <w:b/>
      <w:bCs/>
    </w:rPr>
  </w:style>
  <w:style w:type="character" w:customStyle="1" w:styleId="OnderwerpvanopmerkingChar">
    <w:name w:val="Onderwerp van opmerking Char"/>
    <w:basedOn w:val="TekstopmerkingChar"/>
    <w:link w:val="Onderwerpvanopmerking"/>
    <w:semiHidden/>
    <w:rsid w:val="00AE2B6A"/>
    <w:rPr>
      <w:rFonts w:eastAsia="Calibri"/>
      <w:b/>
      <w:bCs/>
      <w:sz w:val="20"/>
      <w:szCs w:val="20"/>
      <w:lang w:eastAsia="en-US"/>
    </w:rPr>
  </w:style>
  <w:style w:type="paragraph" w:styleId="Ballontekst">
    <w:name w:val="Balloon Text"/>
    <w:basedOn w:val="Standaard"/>
    <w:link w:val="BallontekstChar"/>
    <w:rsid w:val="00AE2B6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rsid w:val="00AE2B6A"/>
    <w:rPr>
      <w:rFonts w:ascii="Segoe UI" w:eastAsia="Calibri" w:hAnsi="Segoe UI" w:cs="Segoe UI"/>
      <w:sz w:val="18"/>
      <w:szCs w:val="18"/>
      <w:lang w:eastAsia="en-US"/>
    </w:rPr>
  </w:style>
  <w:style w:type="paragraph" w:styleId="Koptekst">
    <w:name w:val="header"/>
    <w:basedOn w:val="Standaard"/>
    <w:link w:val="KoptekstChar"/>
    <w:unhideWhenUsed/>
    <w:rsid w:val="00525589"/>
    <w:pPr>
      <w:tabs>
        <w:tab w:val="center" w:pos="4536"/>
        <w:tab w:val="right" w:pos="9072"/>
      </w:tabs>
      <w:spacing w:line="240" w:lineRule="auto"/>
    </w:pPr>
  </w:style>
  <w:style w:type="character" w:customStyle="1" w:styleId="KoptekstChar">
    <w:name w:val="Koptekst Char"/>
    <w:basedOn w:val="Standaardalinea-lettertype"/>
    <w:link w:val="Koptekst"/>
    <w:rsid w:val="00525589"/>
    <w:rPr>
      <w:rFonts w:eastAsia="Calibri"/>
      <w:lang w:eastAsia="en-US"/>
    </w:rPr>
  </w:style>
  <w:style w:type="paragraph" w:styleId="Voettekst">
    <w:name w:val="footer"/>
    <w:basedOn w:val="Standaard"/>
    <w:link w:val="VoettekstChar"/>
    <w:unhideWhenUsed/>
    <w:rsid w:val="00525589"/>
    <w:pPr>
      <w:tabs>
        <w:tab w:val="center" w:pos="4536"/>
        <w:tab w:val="right" w:pos="9072"/>
      </w:tabs>
      <w:spacing w:line="240" w:lineRule="auto"/>
    </w:pPr>
  </w:style>
  <w:style w:type="character" w:customStyle="1" w:styleId="VoettekstChar">
    <w:name w:val="Voettekst Char"/>
    <w:basedOn w:val="Standaardalinea-lettertype"/>
    <w:link w:val="Voettekst"/>
    <w:rsid w:val="00525589"/>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194</Words>
  <Characters>1071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Binh Tran</cp:lastModifiedBy>
  <cp:revision>7</cp:revision>
  <cp:lastPrinted>2019-06-25T09:05:00Z</cp:lastPrinted>
  <dcterms:created xsi:type="dcterms:W3CDTF">2020-06-07T06:01:00Z</dcterms:created>
  <dcterms:modified xsi:type="dcterms:W3CDTF">2020-12-02T20:20:00Z</dcterms:modified>
</cp:coreProperties>
</file>